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E6E" w:rsidRPr="00A53DAF" w:rsidRDefault="00A53DAF">
      <w:pPr>
        <w:pStyle w:val="Heading2"/>
        <w:rPr>
          <w:rFonts w:ascii="Times New Roman" w:hAnsi="Times New Roman" w:cs="Times New Roman"/>
          <w:color w:val="auto"/>
          <w:sz w:val="28"/>
          <w:szCs w:val="28"/>
        </w:rPr>
      </w:pPr>
      <w:r w:rsidRPr="00A53DAF">
        <w:rPr>
          <w:rFonts w:ascii="Times New Roman" w:hAnsi="Times New Roman" w:cs="Times New Roman"/>
          <w:color w:val="auto"/>
          <w:sz w:val="28"/>
          <w:szCs w:val="28"/>
        </w:rPr>
        <w:t>Section A: Strings and echo</w:t>
      </w:r>
    </w:p>
    <w:p w:rsidR="00A55E6E" w:rsidRPr="00A53DAF" w:rsidRDefault="00A53DAF">
      <w:pPr>
        <w:rPr>
          <w:rFonts w:ascii="Times New Roman" w:hAnsi="Times New Roman" w:cs="Times New Roman"/>
          <w:sz w:val="28"/>
          <w:szCs w:val="28"/>
        </w:rPr>
      </w:pPr>
      <w:r w:rsidRPr="00A53DAF">
        <w:rPr>
          <w:rFonts w:ascii="Times New Roman" w:hAnsi="Times New Roman" w:cs="Times New Roman"/>
          <w:sz w:val="28"/>
          <w:szCs w:val="28"/>
        </w:rPr>
        <w:t>Question 1</w:t>
      </w:r>
      <w:proofErr w:type="gramStart"/>
      <w:r w:rsidRPr="00A53DA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A53DAF">
        <w:rPr>
          <w:rFonts w:ascii="Times New Roman" w:hAnsi="Times New Roman" w:cs="Times New Roman"/>
          <w:sz w:val="28"/>
          <w:szCs w:val="28"/>
        </w:rPr>
        <w:br/>
        <w:t xml:space="preserve">Write a PHP program that stores a full name and a registration number in variables. Use </w:t>
      </w:r>
      <w:proofErr w:type="gramStart"/>
      <w:r w:rsidRPr="00A53DAF">
        <w:rPr>
          <w:rFonts w:ascii="Times New Roman" w:hAnsi="Times New Roman" w:cs="Times New Roman"/>
          <w:sz w:val="28"/>
          <w:szCs w:val="28"/>
        </w:rPr>
        <w:t>strlen(</w:t>
      </w:r>
      <w:proofErr w:type="gramEnd"/>
      <w:r w:rsidRPr="00A53DAF">
        <w:rPr>
          <w:rFonts w:ascii="Times New Roman" w:hAnsi="Times New Roman" w:cs="Times New Roman"/>
          <w:sz w:val="28"/>
          <w:szCs w:val="28"/>
        </w:rPr>
        <w:t xml:space="preserve">) to find the length of the full name and display the </w:t>
      </w:r>
      <w:bookmarkStart w:id="0" w:name="_GoBack"/>
      <w:bookmarkEnd w:id="0"/>
      <w:r w:rsidRPr="00A53DAF">
        <w:rPr>
          <w:rFonts w:ascii="Times New Roman" w:hAnsi="Times New Roman" w:cs="Times New Roman"/>
          <w:sz w:val="28"/>
          <w:szCs w:val="28"/>
        </w:rPr>
        <w:t>message:</w:t>
      </w:r>
      <w:r w:rsidRPr="00A53DAF">
        <w:rPr>
          <w:rFonts w:ascii="Times New Roman" w:hAnsi="Times New Roman" w:cs="Times New Roman"/>
          <w:sz w:val="28"/>
          <w:szCs w:val="28"/>
        </w:rPr>
        <w:br/>
        <w:t xml:space="preserve">Student [FullName] with </w:t>
      </w:r>
      <w:r w:rsidRPr="00A53DAF">
        <w:rPr>
          <w:rFonts w:ascii="Times New Roman" w:hAnsi="Times New Roman" w:cs="Times New Roman"/>
          <w:sz w:val="28"/>
          <w:szCs w:val="28"/>
        </w:rPr>
        <w:t>RegNo [RegNo] has a name length of [Length] characters.</w:t>
      </w:r>
    </w:p>
    <w:p w:rsidR="00A55E6E" w:rsidRPr="00A53DAF" w:rsidRDefault="00A53DAF">
      <w:pPr>
        <w:rPr>
          <w:rFonts w:ascii="Times New Roman" w:hAnsi="Times New Roman" w:cs="Times New Roman"/>
          <w:sz w:val="28"/>
          <w:szCs w:val="28"/>
        </w:rPr>
      </w:pPr>
      <w:r w:rsidRPr="00A53DAF">
        <w:rPr>
          <w:rFonts w:ascii="Times New Roman" w:hAnsi="Times New Roman" w:cs="Times New Roman"/>
          <w:sz w:val="28"/>
          <w:szCs w:val="28"/>
        </w:rPr>
        <w:t>Question 2</w:t>
      </w:r>
      <w:proofErr w:type="gramStart"/>
      <w:r w:rsidRPr="00A53DA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A53DAF">
        <w:rPr>
          <w:rFonts w:ascii="Times New Roman" w:hAnsi="Times New Roman" w:cs="Times New Roman"/>
          <w:sz w:val="28"/>
          <w:szCs w:val="28"/>
        </w:rPr>
        <w:br/>
        <w:t xml:space="preserve">Write a PHP program that stores a course title in lowercase letters. Convert it to uppercase, extract the first </w:t>
      </w:r>
      <w:proofErr w:type="gramStart"/>
      <w:r w:rsidRPr="00A53DAF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A53DAF">
        <w:rPr>
          <w:rFonts w:ascii="Times New Roman" w:hAnsi="Times New Roman" w:cs="Times New Roman"/>
          <w:sz w:val="28"/>
          <w:szCs w:val="28"/>
        </w:rPr>
        <w:t xml:space="preserve"> characters, and display all results on separate lines.</w:t>
      </w:r>
    </w:p>
    <w:p w:rsidR="00A55E6E" w:rsidRPr="00A53DAF" w:rsidRDefault="00A53DAF">
      <w:pPr>
        <w:pStyle w:val="Heading2"/>
        <w:rPr>
          <w:rFonts w:ascii="Times New Roman" w:hAnsi="Times New Roman" w:cs="Times New Roman"/>
          <w:color w:val="auto"/>
          <w:sz w:val="28"/>
          <w:szCs w:val="28"/>
        </w:rPr>
      </w:pPr>
      <w:r w:rsidRPr="00A53DAF">
        <w:rPr>
          <w:rFonts w:ascii="Times New Roman" w:hAnsi="Times New Roman" w:cs="Times New Roman"/>
          <w:color w:val="auto"/>
          <w:sz w:val="28"/>
          <w:szCs w:val="28"/>
        </w:rPr>
        <w:t>Section B: Operator</w:t>
      </w:r>
      <w:r w:rsidRPr="00A53DAF">
        <w:rPr>
          <w:rFonts w:ascii="Times New Roman" w:hAnsi="Times New Roman" w:cs="Times New Roman"/>
          <w:color w:val="auto"/>
          <w:sz w:val="28"/>
          <w:szCs w:val="28"/>
        </w:rPr>
        <w:t>s</w:t>
      </w:r>
    </w:p>
    <w:p w:rsidR="00A55E6E" w:rsidRPr="00A53DAF" w:rsidRDefault="00A53DAF">
      <w:pPr>
        <w:rPr>
          <w:rFonts w:ascii="Times New Roman" w:hAnsi="Times New Roman" w:cs="Times New Roman"/>
          <w:sz w:val="28"/>
          <w:szCs w:val="28"/>
        </w:rPr>
      </w:pPr>
      <w:r w:rsidRPr="00A53DAF">
        <w:rPr>
          <w:rFonts w:ascii="Times New Roman" w:hAnsi="Times New Roman" w:cs="Times New Roman"/>
          <w:sz w:val="28"/>
          <w:szCs w:val="28"/>
        </w:rPr>
        <w:t>Question 3</w:t>
      </w:r>
      <w:proofErr w:type="gramStart"/>
      <w:r w:rsidRPr="00A53DA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A53DAF">
        <w:rPr>
          <w:rFonts w:ascii="Times New Roman" w:hAnsi="Times New Roman" w:cs="Times New Roman"/>
          <w:sz w:val="28"/>
          <w:szCs w:val="28"/>
        </w:rPr>
        <w:br/>
        <w:t>Given a = 20 and b = 4, write a PHP program to calculate the quotient and remainder. Then use a compound assignment operator to increase a by b and display all results.</w:t>
      </w:r>
    </w:p>
    <w:p w:rsidR="00A55E6E" w:rsidRPr="00A53DAF" w:rsidRDefault="00A53DAF">
      <w:pPr>
        <w:rPr>
          <w:rFonts w:ascii="Times New Roman" w:hAnsi="Times New Roman" w:cs="Times New Roman"/>
          <w:sz w:val="28"/>
          <w:szCs w:val="28"/>
        </w:rPr>
      </w:pPr>
      <w:r w:rsidRPr="00A53DAF">
        <w:rPr>
          <w:rFonts w:ascii="Times New Roman" w:hAnsi="Times New Roman" w:cs="Times New Roman"/>
          <w:sz w:val="28"/>
          <w:szCs w:val="28"/>
        </w:rPr>
        <w:t>Question 4</w:t>
      </w:r>
      <w:proofErr w:type="gramStart"/>
      <w:r w:rsidRPr="00A53DA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A53DAF">
        <w:rPr>
          <w:rFonts w:ascii="Times New Roman" w:hAnsi="Times New Roman" w:cs="Times New Roman"/>
          <w:sz w:val="28"/>
          <w:szCs w:val="28"/>
        </w:rPr>
        <w:br/>
        <w:t>Given score = 68, write a PHP program that uses a ternary ope</w:t>
      </w:r>
      <w:r w:rsidRPr="00A53DAF">
        <w:rPr>
          <w:rFonts w:ascii="Times New Roman" w:hAnsi="Times New Roman" w:cs="Times New Roman"/>
          <w:sz w:val="28"/>
          <w:szCs w:val="28"/>
        </w:rPr>
        <w:t xml:space="preserve">rator to determine whether the student has Passed or Failed. </w:t>
      </w:r>
      <w:proofErr w:type="gramStart"/>
      <w:r w:rsidRPr="00A53DAF">
        <w:rPr>
          <w:rFonts w:ascii="Times New Roman" w:hAnsi="Times New Roman" w:cs="Times New Roman"/>
          <w:sz w:val="28"/>
          <w:szCs w:val="28"/>
        </w:rPr>
        <w:t>Also</w:t>
      </w:r>
      <w:proofErr w:type="gramEnd"/>
      <w:r w:rsidRPr="00A53DAF">
        <w:rPr>
          <w:rFonts w:ascii="Times New Roman" w:hAnsi="Times New Roman" w:cs="Times New Roman"/>
          <w:sz w:val="28"/>
          <w:szCs w:val="28"/>
        </w:rPr>
        <w:t xml:space="preserve"> check if the score is between 60 and 100 using logical operators.</w:t>
      </w:r>
    </w:p>
    <w:sectPr w:rsidR="00A55E6E" w:rsidRPr="00A53DA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53DAF"/>
    <w:rsid w:val="00A55E6E"/>
    <w:rsid w:val="00AA1D8D"/>
    <w:rsid w:val="00B47730"/>
    <w:rsid w:val="00CB0664"/>
    <w:rsid w:val="00D204F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B3145E"/>
  <w14:defaultImageDpi w14:val="300"/>
  <w15:docId w15:val="{60E33D1A-1832-47D5-BCEC-F8C3A09F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4C3413-ACA1-4EA1-9BB3-96765059F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LAURA</cp:lastModifiedBy>
  <cp:revision>3</cp:revision>
  <dcterms:created xsi:type="dcterms:W3CDTF">2013-12-23T23:15:00Z</dcterms:created>
  <dcterms:modified xsi:type="dcterms:W3CDTF">2026-02-10T11:18:00Z</dcterms:modified>
  <cp:category/>
</cp:coreProperties>
</file>